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332FE" w:rsidRPr="007758C8" w:rsidRDefault="00D332FE" w:rsidP="00D332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7758C8">
        <w:rPr>
          <w:rFonts w:ascii="Times New Roman" w:eastAsiaTheme="minorEastAsia" w:hAnsi="Times New Roman"/>
          <w:b/>
          <w:sz w:val="27"/>
          <w:szCs w:val="27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-7-8/36</w:t>
      </w:r>
      <w:r w:rsidRPr="007758C8">
        <w:rPr>
          <w:rFonts w:ascii="Times New Roman" w:eastAsiaTheme="minorEastAsia" w:hAnsi="Times New Roman"/>
          <w:b/>
          <w:sz w:val="27"/>
          <w:szCs w:val="27"/>
        </w:rPr>
        <w:t>8</w:t>
      </w:r>
    </w:p>
    <w:p w:rsidR="00D332FE" w:rsidRPr="00C23241" w:rsidRDefault="00D332FE" w:rsidP="00D332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9A3252">
        <w:rPr>
          <w:rFonts w:ascii="Times New Roman" w:hAnsi="Times New Roman"/>
          <w:b/>
          <w:bCs/>
          <w:sz w:val="28"/>
          <w:szCs w:val="28"/>
          <w:lang w:val="uk-UA"/>
        </w:rPr>
        <w:t>Проценку</w:t>
      </w:r>
      <w:proofErr w:type="spellEnd"/>
      <w:r w:rsidR="009A32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43337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9A3252">
        <w:rPr>
          <w:rFonts w:ascii="Times New Roman" w:hAnsi="Times New Roman"/>
          <w:b/>
          <w:bCs/>
          <w:sz w:val="28"/>
          <w:szCs w:val="28"/>
          <w:lang w:val="uk-UA"/>
        </w:rPr>
        <w:t>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D332FE" w:rsidRPr="001236B6" w:rsidRDefault="001A4C7A" w:rsidP="00D332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A3252">
        <w:rPr>
          <w:rFonts w:ascii="Times New Roman" w:hAnsi="Times New Roman"/>
          <w:bCs/>
          <w:sz w:val="28"/>
          <w:szCs w:val="28"/>
          <w:lang w:val="uk-UA"/>
        </w:rPr>
        <w:t>Проценка</w:t>
      </w:r>
      <w:proofErr w:type="spellEnd"/>
      <w:r w:rsidR="009A3252"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332FE" w:rsidRPr="00D332F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332FE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D332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A3252">
        <w:rPr>
          <w:rFonts w:ascii="Times New Roman" w:hAnsi="Times New Roman"/>
          <w:bCs/>
          <w:sz w:val="28"/>
          <w:szCs w:val="28"/>
          <w:lang w:val="uk-UA"/>
        </w:rPr>
        <w:t>Проценку</w:t>
      </w:r>
      <w:proofErr w:type="spellEnd"/>
      <w:r w:rsidR="009A3252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A3252">
        <w:rPr>
          <w:rFonts w:ascii="Times New Roman" w:hAnsi="Times New Roman"/>
          <w:bCs/>
          <w:sz w:val="28"/>
          <w:szCs w:val="28"/>
          <w:lang w:val="uk-UA"/>
        </w:rPr>
        <w:t>4400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 xml:space="preserve"> 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A3252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9A3252">
        <w:rPr>
          <w:rFonts w:ascii="Times New Roman" w:hAnsi="Times New Roman"/>
          <w:bCs/>
          <w:sz w:val="28"/>
          <w:szCs w:val="28"/>
          <w:lang w:val="uk-UA"/>
        </w:rPr>
        <w:t>Зелена,14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D332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E43337" w:rsidRPr="00E43337">
        <w:rPr>
          <w:rFonts w:ascii="Times New Roman" w:hAnsi="Times New Roman"/>
          <w:bCs/>
          <w:sz w:val="28"/>
          <w:szCs w:val="28"/>
          <w:lang w:val="uk-UA"/>
        </w:rPr>
        <w:t>Проценку</w:t>
      </w:r>
      <w:proofErr w:type="spellEnd"/>
      <w:r w:rsidR="00E43337" w:rsidRPr="00E43337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D332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D332F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D332F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2E0B" w:rsidRPr="007758C8" w:rsidRDefault="001A4C7A" w:rsidP="00D332FE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7758C8">
        <w:rPr>
          <w:b/>
          <w:sz w:val="28"/>
          <w:szCs w:val="28"/>
        </w:rPr>
        <w:t>Міський  голова                                    С.Волинський</w:t>
      </w:r>
    </w:p>
    <w:bookmarkEnd w:id="0"/>
    <w:p w:rsidR="00C23241" w:rsidRPr="008A3AE8" w:rsidRDefault="00C23241" w:rsidP="00D332F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56734"/>
    <w:rsid w:val="00297B13"/>
    <w:rsid w:val="00317446"/>
    <w:rsid w:val="00385534"/>
    <w:rsid w:val="003914DE"/>
    <w:rsid w:val="00402717"/>
    <w:rsid w:val="004D3624"/>
    <w:rsid w:val="005A0493"/>
    <w:rsid w:val="00606D34"/>
    <w:rsid w:val="006378D8"/>
    <w:rsid w:val="006F5B6A"/>
    <w:rsid w:val="00773856"/>
    <w:rsid w:val="007758C8"/>
    <w:rsid w:val="0081342E"/>
    <w:rsid w:val="00870D21"/>
    <w:rsid w:val="0087494E"/>
    <w:rsid w:val="008A3AE8"/>
    <w:rsid w:val="008D6670"/>
    <w:rsid w:val="00956534"/>
    <w:rsid w:val="009A3252"/>
    <w:rsid w:val="00B31307"/>
    <w:rsid w:val="00B52E0B"/>
    <w:rsid w:val="00BF4B1F"/>
    <w:rsid w:val="00C227D5"/>
    <w:rsid w:val="00C23241"/>
    <w:rsid w:val="00C36CA8"/>
    <w:rsid w:val="00D332FE"/>
    <w:rsid w:val="00D87CE5"/>
    <w:rsid w:val="00DB10AC"/>
    <w:rsid w:val="00E43337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2DC3F-EA43-4E68-997C-FCFD942B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2021-02-16T14:37:00Z</cp:lastPrinted>
  <dcterms:created xsi:type="dcterms:W3CDTF">2021-02-16T14:38:00Z</dcterms:created>
  <dcterms:modified xsi:type="dcterms:W3CDTF">2021-03-15T06:41:00Z</dcterms:modified>
</cp:coreProperties>
</file>